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D309CD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D309CD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09CD">
        <w:rPr>
          <w:rFonts w:ascii="Times New Roman" w:hAnsi="Times New Roman"/>
          <w:b/>
          <w:bCs/>
          <w:sz w:val="28"/>
          <w:szCs w:val="28"/>
        </w:rPr>
        <w:t>УКРАЇНА</w:t>
      </w:r>
      <w:r w:rsidRPr="00D309CD">
        <w:rPr>
          <w:rFonts w:ascii="Times New Roman" w:hAnsi="Times New Roman"/>
          <w:sz w:val="28"/>
          <w:szCs w:val="28"/>
        </w:rPr>
        <w:t> </w:t>
      </w:r>
    </w:p>
    <w:p w:rsidR="001A4C7A" w:rsidRPr="00D309CD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309CD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D309CD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D309CD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D309CD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D309CD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9CD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D309CD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D309C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309CD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D309CD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D309CD" w:rsidRPr="001C2537" w:rsidRDefault="00D309CD" w:rsidP="001A4C7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809DD" w:rsidRDefault="00F809DD" w:rsidP="00F809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25</w:t>
      </w:r>
      <w:r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93</w:t>
      </w:r>
    </w:p>
    <w:p w:rsidR="00F809DD" w:rsidRDefault="00F809DD" w:rsidP="00F809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A4C7A" w:rsidRPr="00D309CD" w:rsidRDefault="001A4C7A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D309CD" w:rsidRDefault="001A4C7A" w:rsidP="001C2537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D309CD" w:rsidRDefault="001A4C7A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D309CD" w:rsidRDefault="001A4C7A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Pr="00D309CD" w:rsidRDefault="001A4C7A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D309CD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Default="00AF3833" w:rsidP="001C25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09CD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7E68C0" w:rsidRPr="00D309C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7E68C0" w:rsidRPr="00D309CD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D309CD">
        <w:rPr>
          <w:rFonts w:ascii="Times New Roman" w:hAnsi="Times New Roman"/>
          <w:b/>
          <w:bCs/>
          <w:sz w:val="28"/>
          <w:szCs w:val="28"/>
          <w:lang w:val="uk-UA"/>
        </w:rPr>
        <w:t>іщинецьке</w:t>
      </w:r>
      <w:proofErr w:type="spellEnd"/>
      <w:r w:rsidR="00D309CD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</w:t>
      </w:r>
      <w:r w:rsidR="007E68C0" w:rsidRPr="00D309C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D309CD" w:rsidRPr="001C2537" w:rsidRDefault="00D309CD" w:rsidP="001C253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D309CD" w:rsidRPr="00D309CD" w:rsidRDefault="001A4C7A" w:rsidP="007968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309CD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D309CD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D309CD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D309CD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D309C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D309CD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D309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09CD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D309CD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7E68C0" w:rsidRPr="00D309CD">
        <w:rPr>
          <w:rFonts w:ascii="Times New Roman" w:hAnsi="Times New Roman"/>
          <w:sz w:val="28"/>
          <w:szCs w:val="28"/>
          <w:lang w:val="uk-UA"/>
        </w:rPr>
        <w:t>ФГ «</w:t>
      </w:r>
      <w:proofErr w:type="spellStart"/>
      <w:r w:rsidR="00D309CD">
        <w:rPr>
          <w:rFonts w:ascii="Times New Roman" w:hAnsi="Times New Roman"/>
          <w:sz w:val="28"/>
          <w:szCs w:val="28"/>
          <w:lang w:val="uk-UA"/>
        </w:rPr>
        <w:t>Ліщинецьке</w:t>
      </w:r>
      <w:proofErr w:type="spellEnd"/>
      <w:r w:rsidR="00D309CD">
        <w:rPr>
          <w:rFonts w:ascii="Times New Roman" w:hAnsi="Times New Roman"/>
          <w:sz w:val="28"/>
          <w:szCs w:val="28"/>
          <w:lang w:val="uk-UA"/>
        </w:rPr>
        <w:t xml:space="preserve"> об’єднане</w:t>
      </w:r>
      <w:r w:rsidR="007E68C0" w:rsidRPr="00D309CD">
        <w:rPr>
          <w:rFonts w:ascii="Times New Roman" w:hAnsi="Times New Roman"/>
          <w:sz w:val="28"/>
          <w:szCs w:val="28"/>
          <w:lang w:val="uk-UA"/>
        </w:rPr>
        <w:t>»</w:t>
      </w:r>
      <w:r w:rsidRPr="00D309CD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D309CD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D309CD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D309CD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D309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D309CD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309CD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7968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309CD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D309CD" w:rsidRPr="00D309CD" w:rsidRDefault="00D309CD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D309CD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невитребуваних земельних часток (паїв) </w:t>
      </w:r>
      <w:r w:rsidR="002A3FEC" w:rsidRPr="00D309CD">
        <w:rPr>
          <w:rFonts w:ascii="Times New Roman" w:hAnsi="Times New Roman"/>
          <w:sz w:val="28"/>
          <w:szCs w:val="28"/>
          <w:lang w:val="uk-UA"/>
        </w:rPr>
        <w:t xml:space="preserve">із земель </w:t>
      </w:r>
      <w:r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2A3FEC" w:rsidRPr="00D309C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A3FEC" w:rsidRPr="00D309CD">
        <w:rPr>
          <w:rFonts w:ascii="Times New Roman" w:hAnsi="Times New Roman"/>
          <w:sz w:val="28"/>
          <w:szCs w:val="28"/>
          <w:lang w:val="uk-UA"/>
        </w:rPr>
        <w:t>с.</w:t>
      </w:r>
      <w:r w:rsidR="00B02AA8">
        <w:rPr>
          <w:rFonts w:ascii="Times New Roman" w:hAnsi="Times New Roman"/>
          <w:sz w:val="28"/>
          <w:szCs w:val="28"/>
          <w:lang w:val="uk-UA"/>
        </w:rPr>
        <w:t>Ліщинці</w:t>
      </w:r>
      <w:proofErr w:type="spellEnd"/>
      <w:r w:rsidR="00B02AA8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B02AA8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с. Іваньки</w:t>
      </w:r>
      <w:r w:rsidR="002A3FEC" w:rsidRPr="00D309CD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9072" w:type="dxa"/>
        <w:tblInd w:w="250" w:type="dxa"/>
        <w:tblLook w:val="04A0" w:firstRow="1" w:lastRow="0" w:firstColumn="1" w:lastColumn="0" w:noHBand="0" w:noVBand="1"/>
      </w:tblPr>
      <w:tblGrid>
        <w:gridCol w:w="536"/>
        <w:gridCol w:w="4396"/>
        <w:gridCol w:w="2581"/>
        <w:gridCol w:w="1559"/>
      </w:tblGrid>
      <w:tr w:rsidR="00C43A1B" w:rsidRPr="00D309CD" w:rsidTr="0079686A">
        <w:tc>
          <w:tcPr>
            <w:tcW w:w="536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</w:t>
            </w:r>
            <w:r w:rsidRPr="00D309CD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309CD">
              <w:rPr>
                <w:rFonts w:ascii="Times New Roman" w:hAnsi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396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Прізвище, ім’я, по батькові </w:t>
            </w:r>
          </w:p>
        </w:tc>
        <w:tc>
          <w:tcPr>
            <w:tcW w:w="2581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>№ділянки</w:t>
            </w:r>
          </w:p>
        </w:tc>
        <w:tc>
          <w:tcPr>
            <w:tcW w:w="1559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>площа</w:t>
            </w:r>
          </w:p>
        </w:tc>
      </w:tr>
      <w:tr w:rsidR="00C43A1B" w:rsidRPr="00D309CD" w:rsidTr="0079686A">
        <w:tc>
          <w:tcPr>
            <w:tcW w:w="536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6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Свинарчук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Андрій Тихонович</w:t>
            </w:r>
          </w:p>
        </w:tc>
        <w:tc>
          <w:tcPr>
            <w:tcW w:w="2581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237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с.Ліщинці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2,8847</w:t>
            </w:r>
          </w:p>
        </w:tc>
      </w:tr>
      <w:tr w:rsidR="00C43A1B" w:rsidRPr="00D309CD" w:rsidTr="0079686A">
        <w:tc>
          <w:tcPr>
            <w:tcW w:w="536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6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Степанюк Надія Володимирівна</w:t>
            </w:r>
          </w:p>
        </w:tc>
        <w:tc>
          <w:tcPr>
            <w:tcW w:w="2581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43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с.Ліщинці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2,7179</w:t>
            </w:r>
          </w:p>
        </w:tc>
      </w:tr>
      <w:tr w:rsidR="00C43A1B" w:rsidRPr="00D309CD" w:rsidTr="0079686A">
        <w:tc>
          <w:tcPr>
            <w:tcW w:w="536" w:type="dxa"/>
          </w:tcPr>
          <w:p w:rsidR="00C43A1B" w:rsidRPr="00D309CD" w:rsidRDefault="00C43A1B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09C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6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Долянівська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Марфа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Сазонівна</w:t>
            </w:r>
            <w:proofErr w:type="spellEnd"/>
          </w:p>
        </w:tc>
        <w:tc>
          <w:tcPr>
            <w:tcW w:w="2581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256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с.Старостинці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</w:tcPr>
          <w:p w:rsidR="00C43A1B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3,3105</w:t>
            </w:r>
          </w:p>
        </w:tc>
      </w:tr>
      <w:tr w:rsidR="00D309CD" w:rsidRPr="00D309CD" w:rsidTr="0079686A">
        <w:tc>
          <w:tcPr>
            <w:tcW w:w="536" w:type="dxa"/>
          </w:tcPr>
          <w:p w:rsidR="00D309CD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6" w:type="dxa"/>
          </w:tcPr>
          <w:p w:rsid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Чарківська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Іванівна</w:t>
            </w:r>
          </w:p>
        </w:tc>
        <w:tc>
          <w:tcPr>
            <w:tcW w:w="2581" w:type="dxa"/>
          </w:tcPr>
          <w:p w:rsid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527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с.Іваньки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</w:tcPr>
          <w:p w:rsid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2,9625</w:t>
            </w:r>
          </w:p>
        </w:tc>
      </w:tr>
      <w:tr w:rsidR="00202C43" w:rsidRPr="00D309CD" w:rsidTr="007968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C43" w:rsidRPr="00D309CD" w:rsidRDefault="00202C43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C43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C43" w:rsidRPr="00D309CD" w:rsidRDefault="00202C43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02C43" w:rsidRPr="00D309CD" w:rsidRDefault="00D309CD" w:rsidP="001C253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11,8756</w:t>
            </w:r>
          </w:p>
        </w:tc>
      </w:tr>
    </w:tbl>
    <w:p w:rsidR="00D309CD" w:rsidRPr="00D309CD" w:rsidRDefault="00D309CD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7E68C0" w:rsidRPr="00D309CD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7E68C0" w:rsidRPr="00D309CD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D309CD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D309C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D309CD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D309CD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309CD" w:rsidRPr="00D309CD" w:rsidRDefault="00D309CD" w:rsidP="001C25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1A4C7A" w:rsidRPr="00D309C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5965F0" w:rsidRDefault="00D309CD" w:rsidP="001C253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5965F0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1A4C7A" w:rsidRPr="005965F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5965F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A4C7A" w:rsidRPr="005965F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376828" w:rsidRPr="00D309CD" w:rsidRDefault="00376828" w:rsidP="001C253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D309CD" w:rsidRDefault="00D309CD" w:rsidP="001C2537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1A4C7A" w:rsidRPr="00D309CD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C23241" w:rsidRPr="00D309CD" w:rsidSect="005965F0">
      <w:pgSz w:w="11907" w:h="16839" w:code="9"/>
      <w:pgMar w:top="142" w:right="708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F18B0"/>
    <w:rsid w:val="00122A65"/>
    <w:rsid w:val="001923EA"/>
    <w:rsid w:val="001A4C7A"/>
    <w:rsid w:val="001C2537"/>
    <w:rsid w:val="001F46B0"/>
    <w:rsid w:val="00202C43"/>
    <w:rsid w:val="00256734"/>
    <w:rsid w:val="00297B13"/>
    <w:rsid w:val="002A3FEC"/>
    <w:rsid w:val="00317446"/>
    <w:rsid w:val="00334FB5"/>
    <w:rsid w:val="00376828"/>
    <w:rsid w:val="00385534"/>
    <w:rsid w:val="003914DE"/>
    <w:rsid w:val="00402717"/>
    <w:rsid w:val="004D3624"/>
    <w:rsid w:val="005965F0"/>
    <w:rsid w:val="005A0493"/>
    <w:rsid w:val="00606D34"/>
    <w:rsid w:val="006C2F6B"/>
    <w:rsid w:val="006D7638"/>
    <w:rsid w:val="006F5B6A"/>
    <w:rsid w:val="00773856"/>
    <w:rsid w:val="0079686A"/>
    <w:rsid w:val="007E68C0"/>
    <w:rsid w:val="0081342E"/>
    <w:rsid w:val="00870D21"/>
    <w:rsid w:val="0087494E"/>
    <w:rsid w:val="008A3AE8"/>
    <w:rsid w:val="008D6670"/>
    <w:rsid w:val="009252FB"/>
    <w:rsid w:val="00956534"/>
    <w:rsid w:val="00AF3833"/>
    <w:rsid w:val="00B02AA8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D309CD"/>
    <w:rsid w:val="00D87CE5"/>
    <w:rsid w:val="00DB10AC"/>
    <w:rsid w:val="00F05318"/>
    <w:rsid w:val="00F809DD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54AD-777F-4A5B-B02E-EC2FF6FD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2021-06-11T07:11:00Z</cp:lastPrinted>
  <dcterms:created xsi:type="dcterms:W3CDTF">2021-03-17T06:49:00Z</dcterms:created>
  <dcterms:modified xsi:type="dcterms:W3CDTF">2021-06-11T07:15:00Z</dcterms:modified>
</cp:coreProperties>
</file>